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Türblatt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Türblatt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2245421" name="01a014b5-1c36-7712-9183-4bee67f760f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00733235" name="01a014b5-1c36-7712-9183-4bee67f760f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92741558" name="01a014b5-3a5a-759a-8f31-b5dba95e478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99431089" name="01a014b5-3a5a-759a-8f31-b5dba95e478d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6239861" name="01a014b6-3098-7e63-a492-2b2490f1194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27931468" name="01a014b6-3098-7e63-a492-2b2490f11947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15978273" name="01a014b6-575a-7506-8b53-d85f0327c94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15813593" name="01a014b6-575a-7506-8b53-d85f0327c94a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505374576" name="01a014b7-5400-71ea-b90c-b252b3565da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41877558" name="01a014b7-5400-71ea-b90c-b252b3565da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16822246" name="01a014b7-8f21-7081-a4da-9af6f327869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42631187" name="01a014b7-8f21-7081-a4da-9af6f327869c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Öltank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Öltank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785275063" name="01a014b8-ad9d-77c6-904f-39ea3c1e67a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8884967" name="01a014b8-ad9d-77c6-904f-39ea3c1e67a7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25349983" name="01a014b9-4041-73b9-a484-58dac4b74e3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89868805" name="01a014b9-4041-73b9-a484-58dac4b74e3f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2.OG links </w:t>
            </w:r>
          </w:p>
          <w:p>
            <w:pPr>
              <w:spacing w:before="0" w:after="0"/>
            </w:pPr>
            <w:r>
              <w:t>Boden/Wand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VM-16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Boden/Sockel/Wand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70059420" name="01a0155a-3ed4-7106-9b0c-6dee2745e75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00580219" name="01a0155a-3ed4-7106-9b0c-6dee2745e75e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203520934" name="01a0155a-c182-794e-8891-c8afbd0aafb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13786118" name="01a0155a-c182-794e-8891-c8afbd0aafba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MFH.Hildastrasse 3, 8004 Zürich</w:t>
          </w:r>
        </w:p>
        <w:p>
          <w:pPr>
            <w:spacing w:before="0" w:after="0"/>
          </w:pPr>
          <w:r>
            <w:t>DN 1051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